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Faserzementrohr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0407796" name="c0521930-0b15-11f0-89b9-8f8c5254a8f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0990871" name="c0521930-0b15-11f0-89b9-8f8c5254a8f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3542991" name="c511c420-0b15-11f0-9839-99dc69bb47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2552634" name="c511c420-0b15-11f0-9839-99dc69bb476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 / Asbestkarton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47948807" name="5bc0bf70-0b16-11f0-8928-cb058994dc0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9646864" name="5bc0bf70-0b16-11f0-8928-cb058994dc0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8810238" name="621b2ea0-0b16-11f0-be02-65a31accf40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8067221" name="621b2ea0-0b16-11f0-be02-65a31accf40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0532059" name="d72998b0-0b1d-11f0-ae7f-636e30ea9f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5916557" name="d72998b0-0b1d-11f0-ae7f-636e30ea9fe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9498122" name="db126ba0-0b1d-11f0-b675-417d6f9074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8954964" name="db126ba0-0b1d-11f0-b675-417d6f9074d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1589174" name="f0e964b0-0b1d-11f0-805c-d901a37f09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5896637" name="f0e964b0-0b1d-11f0-805c-d901a37f093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2129172" name="f54e9390-0b1d-11f0-99cb-59b59b7940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9265218" name="f54e9390-0b1d-11f0-99cb-59b59b7940a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Bergholzstrasse 7, 9500 Wil</w:t>
          </w:r>
        </w:p>
        <w:p>
          <w:pPr>
            <w:spacing w:before="0" w:after="0"/>
          </w:pPr>
          <w:r>
            <w:t>221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